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7776"/>
        <w:gridCol w:w="1440"/>
      </w:tblGrid>
      <w:tr w:rsidR="00DB221F" w14:paraId="5848B99E" w14:textId="77777777">
        <w:trPr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62326" w14:textId="77777777" w:rsidR="00DB221F" w:rsidRDefault="00DB221F"/>
        </w:tc>
        <w:tc>
          <w:tcPr>
            <w:tcW w:w="77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F336F" w14:textId="77777777" w:rsidR="00DB221F" w:rsidRDefault="00A3232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89340AD" wp14:editId="49700BE4">
                  <wp:simplePos x="0" y="0"/>
                  <wp:positionH relativeFrom="column">
                    <wp:posOffset>1950720</wp:posOffset>
                  </wp:positionH>
                  <wp:positionV relativeFrom="paragraph">
                    <wp:posOffset>-411480</wp:posOffset>
                  </wp:positionV>
                  <wp:extent cx="1097280" cy="1331050"/>
                  <wp:effectExtent l="0" t="0" r="7620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_crop.pn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33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34FFDE" w14:textId="77777777" w:rsidR="00DB221F" w:rsidRDefault="00DB221F">
            <w:pPr>
              <w:jc w:val="right"/>
            </w:pPr>
          </w:p>
        </w:tc>
      </w:tr>
    </w:tbl>
    <w:p w14:paraId="7905D7A8" w14:textId="77777777" w:rsidR="00A32320" w:rsidRDefault="00A32320">
      <w:pPr>
        <w:spacing w:after="160"/>
        <w:jc w:val="center"/>
        <w:rPr>
          <w:b/>
          <w:color w:val="163B73"/>
          <w:sz w:val="28"/>
          <w:u w:val="single"/>
        </w:rPr>
      </w:pPr>
    </w:p>
    <w:p w14:paraId="702F527F" w14:textId="77777777" w:rsidR="00A32320" w:rsidRDefault="00A32320">
      <w:pPr>
        <w:spacing w:after="160"/>
        <w:jc w:val="center"/>
        <w:rPr>
          <w:b/>
          <w:color w:val="163B73"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4DB8C0A" wp14:editId="47965B2D">
            <wp:simplePos x="0" y="0"/>
            <wp:positionH relativeFrom="margin">
              <wp:align>center</wp:align>
            </wp:positionH>
            <wp:positionV relativeFrom="paragraph">
              <wp:posOffset>91440</wp:posOffset>
            </wp:positionV>
            <wp:extent cx="2217420" cy="1242561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_crop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17420" cy="12425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7CC5C0" w14:textId="77777777" w:rsidR="00A32320" w:rsidRDefault="00A32320">
      <w:pPr>
        <w:spacing w:after="160"/>
        <w:jc w:val="center"/>
        <w:rPr>
          <w:b/>
          <w:color w:val="163B73"/>
          <w:sz w:val="28"/>
          <w:u w:val="single"/>
        </w:rPr>
      </w:pPr>
    </w:p>
    <w:p w14:paraId="67BB3B14" w14:textId="77777777" w:rsidR="00A32320" w:rsidRDefault="00A32320">
      <w:pPr>
        <w:spacing w:after="160"/>
        <w:jc w:val="center"/>
        <w:rPr>
          <w:b/>
          <w:color w:val="163B73"/>
          <w:sz w:val="28"/>
          <w:u w:val="single"/>
        </w:rPr>
      </w:pPr>
    </w:p>
    <w:p w14:paraId="08FC02F1" w14:textId="77777777" w:rsidR="00A32320" w:rsidRDefault="00A32320" w:rsidP="002339A1">
      <w:pPr>
        <w:spacing w:after="160"/>
        <w:rPr>
          <w:b/>
          <w:color w:val="163B73"/>
          <w:sz w:val="28"/>
          <w:u w:val="single"/>
        </w:rPr>
      </w:pPr>
    </w:p>
    <w:p w14:paraId="7621010B" w14:textId="77777777" w:rsidR="002339A1" w:rsidRDefault="002339A1">
      <w:pPr>
        <w:spacing w:after="160"/>
        <w:jc w:val="center"/>
        <w:rPr>
          <w:b/>
          <w:color w:val="163B73"/>
          <w:sz w:val="28"/>
          <w:u w:val="single"/>
        </w:rPr>
      </w:pPr>
    </w:p>
    <w:p w14:paraId="470982A2" w14:textId="6E34AEC0" w:rsidR="00DB221F" w:rsidRDefault="00000000">
      <w:pPr>
        <w:spacing w:after="160"/>
        <w:jc w:val="center"/>
      </w:pPr>
      <w:r>
        <w:rPr>
          <w:b/>
          <w:color w:val="163B73"/>
          <w:sz w:val="28"/>
          <w:u w:val="single"/>
        </w:rPr>
        <w:t>AUDITION FORM</w:t>
      </w:r>
    </w:p>
    <w:p w14:paraId="52E56BB3" w14:textId="77777777" w:rsidR="00A32320" w:rsidRDefault="00A32320">
      <w:pPr>
        <w:spacing w:before="160" w:after="80"/>
        <w:rPr>
          <w:b/>
          <w:color w:val="163B73"/>
          <w:sz w:val="26"/>
        </w:rPr>
      </w:pPr>
    </w:p>
    <w:p w14:paraId="46618C9E" w14:textId="77777777" w:rsidR="00DB221F" w:rsidRDefault="00000000">
      <w:pPr>
        <w:spacing w:before="160" w:after="80"/>
      </w:pPr>
      <w:r>
        <w:rPr>
          <w:b/>
          <w:color w:val="163B73"/>
          <w:sz w:val="26"/>
        </w:rPr>
        <w:t>PERSONAL DETAILS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3960"/>
        <w:gridCol w:w="1944"/>
        <w:gridCol w:w="2951"/>
      </w:tblGrid>
      <w:tr w:rsidR="00DB221F" w14:paraId="3C4F88F7" w14:textId="77777777">
        <w:trPr>
          <w:jc w:val="center"/>
        </w:trPr>
        <w:tc>
          <w:tcPr>
            <w:tcW w:w="1800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75C5407" w14:textId="77777777" w:rsidR="00DB221F" w:rsidRDefault="00000000">
            <w:r>
              <w:rPr>
                <w:b/>
                <w:color w:val="111111"/>
                <w:sz w:val="18"/>
              </w:rPr>
              <w:t>NAME</w:t>
            </w:r>
          </w:p>
        </w:tc>
        <w:tc>
          <w:tcPr>
            <w:tcW w:w="8855" w:type="dxa"/>
            <w:gridSpan w:val="3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1C106716" w14:textId="77777777" w:rsidR="00DB221F" w:rsidRDefault="00000000">
            <w:sdt>
              <w:sdtPr>
                <w:alias w:val="Name"/>
                <w:tag w:val="Name"/>
                <w:id w:val="312367991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  <w:tr w:rsidR="00DB221F" w14:paraId="2E239279" w14:textId="77777777">
        <w:trPr>
          <w:trHeight w:hRule="exact" w:val="792"/>
          <w:jc w:val="center"/>
        </w:trPr>
        <w:tc>
          <w:tcPr>
            <w:tcW w:w="1800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52463AA1" w14:textId="77777777" w:rsidR="00DB221F" w:rsidRDefault="00000000">
            <w:r>
              <w:rPr>
                <w:b/>
                <w:color w:val="111111"/>
                <w:sz w:val="18"/>
              </w:rPr>
              <w:t>ADDRESS</w:t>
            </w:r>
            <w:r>
              <w:br/>
            </w:r>
            <w:r>
              <w:rPr>
                <w:b/>
                <w:color w:val="111111"/>
                <w:sz w:val="16"/>
              </w:rPr>
              <w:t>(including Postcode)</w:t>
            </w:r>
          </w:p>
        </w:tc>
        <w:tc>
          <w:tcPr>
            <w:tcW w:w="8855" w:type="dxa"/>
            <w:gridSpan w:val="3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6B441697" w14:textId="77777777" w:rsidR="00DB221F" w:rsidRDefault="00000000">
            <w:sdt>
              <w:sdtPr>
                <w:alias w:val="Address including Postcode"/>
                <w:tag w:val="Address including Postcode"/>
                <w:id w:val="1753318800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  <w:tr w:rsidR="00DB221F" w14:paraId="22B1D6B9" w14:textId="77777777">
        <w:trPr>
          <w:jc w:val="center"/>
        </w:trPr>
        <w:tc>
          <w:tcPr>
            <w:tcW w:w="1800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5B6E9ED" w14:textId="77777777" w:rsidR="00DB221F" w:rsidRDefault="00000000">
            <w:r>
              <w:rPr>
                <w:b/>
                <w:color w:val="111111"/>
                <w:sz w:val="18"/>
              </w:rPr>
              <w:t>TELEPHONE</w:t>
            </w:r>
          </w:p>
        </w:tc>
        <w:tc>
          <w:tcPr>
            <w:tcW w:w="8855" w:type="dxa"/>
            <w:gridSpan w:val="3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538E4E3" w14:textId="77777777" w:rsidR="00DB221F" w:rsidRDefault="00000000">
            <w:sdt>
              <w:sdtPr>
                <w:alias w:val="Telephone"/>
                <w:tag w:val="Telephone"/>
                <w:id w:val="438585524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  <w:tr w:rsidR="00DB221F" w14:paraId="26635390" w14:textId="77777777">
        <w:trPr>
          <w:jc w:val="center"/>
        </w:trPr>
        <w:tc>
          <w:tcPr>
            <w:tcW w:w="1800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1B872D3C" w14:textId="77777777" w:rsidR="00DB221F" w:rsidRDefault="00000000">
            <w:r>
              <w:rPr>
                <w:b/>
                <w:color w:val="111111"/>
                <w:sz w:val="18"/>
              </w:rPr>
              <w:t>EMAIL ADDRESS</w:t>
            </w:r>
          </w:p>
        </w:tc>
        <w:tc>
          <w:tcPr>
            <w:tcW w:w="8855" w:type="dxa"/>
            <w:gridSpan w:val="3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BDF08DA" w14:textId="77777777" w:rsidR="00DB221F" w:rsidRDefault="00000000">
            <w:sdt>
              <w:sdtPr>
                <w:alias w:val="Email Address"/>
                <w:tag w:val="Email Address"/>
                <w:id w:val="968994349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  <w:tr w:rsidR="00DB221F" w14:paraId="28C7A626" w14:textId="77777777" w:rsidTr="00A32320">
        <w:trPr>
          <w:trHeight w:val="582"/>
          <w:jc w:val="center"/>
        </w:trPr>
        <w:tc>
          <w:tcPr>
            <w:tcW w:w="1800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4B896FE9" w14:textId="77777777" w:rsidR="00DB221F" w:rsidRDefault="00000000">
            <w:r>
              <w:rPr>
                <w:b/>
                <w:color w:val="111111"/>
                <w:sz w:val="18"/>
              </w:rPr>
              <w:t>AGE</w:t>
            </w:r>
          </w:p>
        </w:tc>
        <w:tc>
          <w:tcPr>
            <w:tcW w:w="3960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72972B1D" w14:textId="77777777" w:rsidR="00DB221F" w:rsidRDefault="00000000">
            <w:sdt>
              <w:sdtPr>
                <w:alias w:val="Age"/>
                <w:tag w:val="Age"/>
                <w:id w:val="867762555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  <w:tc>
          <w:tcPr>
            <w:tcW w:w="1944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FFFFF"/>
            <w:tcMar>
              <w:top w:w="90" w:type="dxa"/>
              <w:left w:w="100" w:type="dxa"/>
              <w:bottom w:w="90" w:type="dxa"/>
              <w:right w:w="100" w:type="dxa"/>
            </w:tcMar>
          </w:tcPr>
          <w:p w14:paraId="2C5DDFD6" w14:textId="77777777" w:rsidR="00DB221F" w:rsidRDefault="00000000">
            <w:r>
              <w:rPr>
                <w:b/>
                <w:color w:val="111111"/>
                <w:sz w:val="18"/>
              </w:rPr>
              <w:t>HEIGHT</w:t>
            </w:r>
            <w:r>
              <w:br/>
            </w:r>
            <w:r>
              <w:rPr>
                <w:b/>
                <w:color w:val="111111"/>
                <w:sz w:val="16"/>
              </w:rPr>
              <w:t>In Feet and Inches please</w:t>
            </w:r>
          </w:p>
        </w:tc>
        <w:tc>
          <w:tcPr>
            <w:tcW w:w="2951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90" w:type="dxa"/>
              <w:left w:w="130" w:type="dxa"/>
              <w:bottom w:w="90" w:type="dxa"/>
              <w:right w:w="130" w:type="dxa"/>
            </w:tcMar>
            <w:vAlign w:val="center"/>
          </w:tcPr>
          <w:p w14:paraId="2860E897" w14:textId="77777777" w:rsidR="00DB221F" w:rsidRDefault="00000000">
            <w:sdt>
              <w:sdtPr>
                <w:alias w:val="Height"/>
                <w:tag w:val="Height"/>
                <w:id w:val="1771715841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</w:tbl>
    <w:p w14:paraId="0E3DC99D" w14:textId="77777777" w:rsidR="00A32320" w:rsidRDefault="00A32320">
      <w:pPr>
        <w:spacing w:before="160" w:after="80"/>
        <w:rPr>
          <w:b/>
          <w:color w:val="163B73"/>
          <w:sz w:val="26"/>
        </w:rPr>
      </w:pPr>
    </w:p>
    <w:p w14:paraId="736C3C49" w14:textId="77777777" w:rsidR="00DB221F" w:rsidRDefault="00000000">
      <w:pPr>
        <w:spacing w:before="160" w:after="80"/>
      </w:pPr>
      <w:r>
        <w:rPr>
          <w:b/>
          <w:color w:val="163B73"/>
          <w:sz w:val="26"/>
        </w:rPr>
        <w:t>PREVIOUS EXPERIENCE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28"/>
        <w:gridCol w:w="3528"/>
        <w:gridCol w:w="3528"/>
      </w:tblGrid>
      <w:tr w:rsidR="00DB221F" w14:paraId="34641AAC" w14:textId="77777777">
        <w:trPr>
          <w:jc w:val="center"/>
        </w:trPr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EAF7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51BBD3" w14:textId="77777777" w:rsidR="00DB221F" w:rsidRDefault="00000000">
            <w:pPr>
              <w:jc w:val="center"/>
            </w:pPr>
            <w:r>
              <w:rPr>
                <w:b/>
                <w:color w:val="111111"/>
                <w:sz w:val="17"/>
              </w:rPr>
              <w:t>SHOW (AND DATE)</w:t>
            </w:r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EAF7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9F5881" w14:textId="77777777" w:rsidR="00DB221F" w:rsidRDefault="00000000">
            <w:pPr>
              <w:jc w:val="center"/>
            </w:pPr>
            <w:r>
              <w:rPr>
                <w:b/>
                <w:color w:val="111111"/>
                <w:sz w:val="17"/>
              </w:rPr>
              <w:t>ROLE</w:t>
            </w:r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EAF7FF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133850" w14:textId="77777777" w:rsidR="00DB221F" w:rsidRDefault="00000000">
            <w:pPr>
              <w:jc w:val="center"/>
            </w:pPr>
            <w:r>
              <w:rPr>
                <w:b/>
                <w:color w:val="111111"/>
                <w:sz w:val="17"/>
              </w:rPr>
              <w:t>COMPANY</w:t>
            </w:r>
          </w:p>
        </w:tc>
      </w:tr>
      <w:tr w:rsidR="00DB221F" w14:paraId="2FBD4488" w14:textId="77777777">
        <w:trPr>
          <w:trHeight w:hRule="exact" w:val="418"/>
          <w:jc w:val="center"/>
        </w:trPr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7F600881" w14:textId="77777777" w:rsidR="00DB221F" w:rsidRDefault="00000000">
            <w:sdt>
              <w:sdtPr>
                <w:alias w:val="Previous Experience 1 SHOW (AND DATE)"/>
                <w:tag w:val="Previous Experience 1 SHOW (AND DATE)"/>
                <w:id w:val="322165028"/>
                <w:showingPlcHdr/>
                <w:text/>
              </w:sdtPr>
              <w:sdtContent>
                <w:r w:rsidR="00A32320">
                  <w:t xml:space="preserve">     </w:t>
                </w:r>
              </w:sdtContent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22333CC5" w14:textId="77777777" w:rsidR="00DB221F" w:rsidRDefault="00000000">
            <w:sdt>
              <w:sdtPr>
                <w:alias w:val="Previous Experience 1 ROLE"/>
                <w:tag w:val="Previous Experience 1 ROLE"/>
                <w:id w:val="1421684767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22AF0771" w14:textId="77777777" w:rsidR="00DB221F" w:rsidRDefault="00000000">
            <w:sdt>
              <w:sdtPr>
                <w:alias w:val="Previous Experience 1 COMPANY"/>
                <w:tag w:val="Previous Experience 1 COMPANY"/>
                <w:id w:val="804021956"/>
                <w:text/>
              </w:sdtPr>
              <w:sdtContent/>
            </w:sdt>
          </w:p>
        </w:tc>
      </w:tr>
      <w:tr w:rsidR="00DB221F" w14:paraId="465A1132" w14:textId="77777777">
        <w:trPr>
          <w:trHeight w:hRule="exact" w:val="418"/>
          <w:jc w:val="center"/>
        </w:trPr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0AFADE04" w14:textId="77777777" w:rsidR="00DB221F" w:rsidRDefault="00000000">
            <w:sdt>
              <w:sdtPr>
                <w:alias w:val="Previous Experience 2 SHOW (AND DATE)"/>
                <w:tag w:val="Previous Experience 2 SHOW (AND DATE)"/>
                <w:id w:val="1707417837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5523F34D" w14:textId="77777777" w:rsidR="00DB221F" w:rsidRDefault="00000000">
            <w:sdt>
              <w:sdtPr>
                <w:alias w:val="Previous Experience 2 ROLE"/>
                <w:tag w:val="Previous Experience 2 ROLE"/>
                <w:id w:val="653078217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5F39C57C" w14:textId="77777777" w:rsidR="00DB221F" w:rsidRDefault="00000000">
            <w:sdt>
              <w:sdtPr>
                <w:alias w:val="Previous Experience 2 COMPANY"/>
                <w:tag w:val="Previous Experience 2 COMPANY"/>
                <w:id w:val="80561574"/>
                <w:text/>
              </w:sdtPr>
              <w:sdtContent/>
            </w:sdt>
          </w:p>
        </w:tc>
      </w:tr>
      <w:tr w:rsidR="00DB221F" w14:paraId="76C4E242" w14:textId="77777777">
        <w:trPr>
          <w:trHeight w:hRule="exact" w:val="418"/>
          <w:jc w:val="center"/>
        </w:trPr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08527B44" w14:textId="77777777" w:rsidR="00DB221F" w:rsidRDefault="00000000">
            <w:sdt>
              <w:sdtPr>
                <w:alias w:val="Previous Experience 3 SHOW (AND DATE)"/>
                <w:tag w:val="Previous Experience 3 SHOW (AND DATE)"/>
                <w:id w:val="900350772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5F4F99D9" w14:textId="77777777" w:rsidR="00DB221F" w:rsidRDefault="00000000">
            <w:sdt>
              <w:sdtPr>
                <w:alias w:val="Previous Experience 3 ROLE"/>
                <w:tag w:val="Previous Experience 3 ROLE"/>
                <w:id w:val="1012468875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0BCDF1E0" w14:textId="77777777" w:rsidR="00DB221F" w:rsidRDefault="00000000">
            <w:sdt>
              <w:sdtPr>
                <w:alias w:val="Previous Experience 3 COMPANY"/>
                <w:tag w:val="Previous Experience 3 COMPANY"/>
                <w:id w:val="1158305372"/>
                <w:text/>
              </w:sdtPr>
              <w:sdtContent/>
            </w:sdt>
          </w:p>
        </w:tc>
      </w:tr>
      <w:tr w:rsidR="00DB221F" w14:paraId="7993DF3E" w14:textId="77777777">
        <w:trPr>
          <w:trHeight w:hRule="exact" w:val="418"/>
          <w:jc w:val="center"/>
        </w:trPr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7A28ED8B" w14:textId="77777777" w:rsidR="00DB221F" w:rsidRDefault="00000000">
            <w:sdt>
              <w:sdtPr>
                <w:alias w:val="Previous Experience 4 SHOW (AND DATE)"/>
                <w:tag w:val="Previous Experience 4 SHOW (AND DATE)"/>
                <w:id w:val="761693528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0F2DD92C" w14:textId="77777777" w:rsidR="00DB221F" w:rsidRDefault="00000000">
            <w:sdt>
              <w:sdtPr>
                <w:alias w:val="Previous Experience 4 ROLE"/>
                <w:tag w:val="Previous Experience 4 ROLE"/>
                <w:id w:val="1680694940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6CF12135" w14:textId="77777777" w:rsidR="00DB221F" w:rsidRDefault="00000000">
            <w:sdt>
              <w:sdtPr>
                <w:alias w:val="Previous Experience 4 COMPANY"/>
                <w:tag w:val="Previous Experience 4 COMPANY"/>
                <w:id w:val="41947165"/>
                <w:text/>
              </w:sdtPr>
              <w:sdtContent/>
            </w:sdt>
          </w:p>
        </w:tc>
      </w:tr>
      <w:tr w:rsidR="00DB221F" w14:paraId="14E6B134" w14:textId="77777777">
        <w:trPr>
          <w:trHeight w:hRule="exact" w:val="418"/>
          <w:jc w:val="center"/>
        </w:trPr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38E84A6E" w14:textId="77777777" w:rsidR="00DB221F" w:rsidRDefault="00000000">
            <w:sdt>
              <w:sdtPr>
                <w:alias w:val="Previous Experience 5 SHOW (AND DATE)"/>
                <w:tag w:val="Previous Experience 5 SHOW (AND DATE)"/>
                <w:id w:val="195891563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427C3002" w14:textId="77777777" w:rsidR="00DB221F" w:rsidRDefault="00000000">
            <w:sdt>
              <w:sdtPr>
                <w:alias w:val="Previous Experience 5 ROLE"/>
                <w:tag w:val="Previous Experience 5 ROLE"/>
                <w:id w:val="282075699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314A9298" w14:textId="77777777" w:rsidR="00DB221F" w:rsidRDefault="00000000">
            <w:sdt>
              <w:sdtPr>
                <w:alias w:val="Previous Experience 5 COMPANY"/>
                <w:tag w:val="Previous Experience 5 COMPANY"/>
                <w:id w:val="1939718258"/>
                <w:text/>
              </w:sdtPr>
              <w:sdtContent/>
            </w:sdt>
          </w:p>
        </w:tc>
      </w:tr>
      <w:tr w:rsidR="00DB221F" w14:paraId="7060DB12" w14:textId="77777777">
        <w:trPr>
          <w:trHeight w:hRule="exact" w:val="418"/>
          <w:jc w:val="center"/>
        </w:trPr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7128E583" w14:textId="77777777" w:rsidR="00DB221F" w:rsidRDefault="00000000">
            <w:sdt>
              <w:sdtPr>
                <w:alias w:val="Previous Experience 6 SHOW (AND DATE)"/>
                <w:tag w:val="Previous Experience 6 SHOW (AND DATE)"/>
                <w:id w:val="161001370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48F9D9AF" w14:textId="77777777" w:rsidR="00DB221F" w:rsidRDefault="00000000">
            <w:sdt>
              <w:sdtPr>
                <w:alias w:val="Previous Experience 6 ROLE"/>
                <w:tag w:val="Previous Experience 6 ROLE"/>
                <w:id w:val="1207026826"/>
                <w:text/>
              </w:sdtPr>
              <w:sdtContent/>
            </w:sdt>
          </w:p>
        </w:tc>
        <w:tc>
          <w:tcPr>
            <w:tcW w:w="35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20" w:type="dxa"/>
              <w:left w:w="90" w:type="dxa"/>
              <w:bottom w:w="20" w:type="dxa"/>
              <w:right w:w="90" w:type="dxa"/>
            </w:tcMar>
          </w:tcPr>
          <w:p w14:paraId="3420FB99" w14:textId="77777777" w:rsidR="00DB221F" w:rsidRDefault="00000000">
            <w:sdt>
              <w:sdtPr>
                <w:alias w:val="Previous Experience 6 COMPANY"/>
                <w:tag w:val="Previous Experience 6 COMPANY"/>
                <w:id w:val="737480096"/>
                <w:text/>
              </w:sdtPr>
              <w:sdtContent/>
            </w:sdt>
          </w:p>
        </w:tc>
      </w:tr>
    </w:tbl>
    <w:p w14:paraId="4EC12E1C" w14:textId="77777777" w:rsidR="00DB221F" w:rsidRDefault="00000000">
      <w:r>
        <w:br w:type="page"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8928"/>
      </w:tblGrid>
      <w:tr w:rsidR="00DB221F" w14:paraId="01164915" w14:textId="77777777" w:rsidTr="00736052">
        <w:trPr>
          <w:trHeight w:val="279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2C9A7" w14:textId="77777777" w:rsidR="00DB221F" w:rsidRDefault="00DB221F"/>
        </w:tc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</w:tcPr>
          <w:p w14:paraId="3FCEF192" w14:textId="77777777" w:rsidR="00DB221F" w:rsidRDefault="00000000">
            <w:pPr>
              <w:jc w:val="right"/>
            </w:pPr>
            <w:r>
              <w:rPr>
                <w:b/>
                <w:color w:val="163B73"/>
                <w:sz w:val="20"/>
              </w:rPr>
              <w:t>THE SNOW QUEEN · AUDITION FORM</w:t>
            </w:r>
          </w:p>
        </w:tc>
      </w:tr>
    </w:tbl>
    <w:p w14:paraId="4EFE5257" w14:textId="77777777" w:rsidR="00DB221F" w:rsidRDefault="00000000">
      <w:pPr>
        <w:spacing w:before="160" w:after="80"/>
      </w:pPr>
      <w:r>
        <w:rPr>
          <w:b/>
          <w:color w:val="163B73"/>
          <w:sz w:val="26"/>
        </w:rPr>
        <w:t>I WOULD LIKE TO AUDITION FOR THE FOLLOWING PRINCIPAL ROLE(S):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40"/>
      </w:tblGrid>
      <w:tr w:rsidR="00DB221F" w14:paraId="42FC79B4" w14:textId="77777777">
        <w:trPr>
          <w:trHeight w:hRule="exact" w:val="936"/>
          <w:jc w:val="center"/>
        </w:trPr>
        <w:tc>
          <w:tcPr>
            <w:tcW w:w="10656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A9B7CA" w14:textId="77777777" w:rsidR="00DB221F" w:rsidRDefault="00000000">
            <w:sdt>
              <w:sdtPr>
                <w:alias w:val="Principal Roles"/>
                <w:tag w:val="Principal Roles"/>
                <w:id w:val="1268525208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</w:tbl>
    <w:p w14:paraId="6AD5C681" w14:textId="77777777" w:rsidR="00DB221F" w:rsidRDefault="00000000">
      <w:pPr>
        <w:spacing w:before="160" w:after="80"/>
      </w:pPr>
      <w:r>
        <w:rPr>
          <w:b/>
          <w:color w:val="163B73"/>
          <w:sz w:val="26"/>
        </w:rPr>
        <w:t>I WOULD ALSO LIKE TO BE CONSIDERED FOR THE FOLLOWING PRINCIPAL/CAMEO ROLE(S):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40"/>
      </w:tblGrid>
      <w:tr w:rsidR="00DB221F" w14:paraId="2F33CECA" w14:textId="77777777">
        <w:trPr>
          <w:trHeight w:hRule="exact" w:val="792"/>
          <w:jc w:val="center"/>
        </w:trPr>
        <w:tc>
          <w:tcPr>
            <w:tcW w:w="10656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62D3415" w14:textId="77777777" w:rsidR="00DB221F" w:rsidRDefault="00000000">
            <w:sdt>
              <w:sdtPr>
                <w:alias w:val="Principal/Cameo Roles"/>
                <w:tag w:val="Principal/Cameo Roles"/>
                <w:id w:val="1871696041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</w:tbl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620"/>
        <w:gridCol w:w="1378"/>
        <w:gridCol w:w="1596"/>
      </w:tblGrid>
      <w:tr w:rsidR="00DB221F" w14:paraId="4FD0F9B2" w14:textId="77777777" w:rsidTr="00340E0F">
        <w:trPr>
          <w:trHeight w:val="362"/>
          <w:jc w:val="center"/>
        </w:trPr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</w:tcPr>
          <w:p w14:paraId="7190E7F5" w14:textId="77777777" w:rsidR="00DB221F" w:rsidRDefault="00000000">
            <w:r>
              <w:rPr>
                <w:b/>
                <w:color w:val="111111"/>
                <w:sz w:val="16"/>
              </w:rPr>
              <w:t xml:space="preserve">IF THE AUDITION PANEL CONSIDER YOU SUITABLE FOR AN ALTERNATIVE ROLE ARE YOU HAPPY TO BE CAST?  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5F1F9445" w14:textId="77777777" w:rsidR="00DB221F" w:rsidRDefault="00000000">
            <w:pPr>
              <w:jc w:val="center"/>
            </w:pPr>
            <w:r>
              <w:rPr>
                <w:b/>
                <w:color w:val="163B73"/>
                <w:sz w:val="20"/>
              </w:rPr>
              <w:t>YES/NO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987F50E" w14:textId="77777777" w:rsidR="00DB221F" w:rsidRDefault="00000000">
            <w:r>
              <w:rPr>
                <w:color w:val="111111"/>
                <w:sz w:val="16"/>
              </w:rPr>
              <w:t>(Please delete as applicable)</w:t>
            </w:r>
          </w:p>
        </w:tc>
      </w:tr>
    </w:tbl>
    <w:p w14:paraId="1F07F2D0" w14:textId="77777777" w:rsidR="00DB221F" w:rsidRDefault="00000000">
      <w:pPr>
        <w:spacing w:before="120" w:after="40"/>
      </w:pPr>
      <w:r>
        <w:rPr>
          <w:b/>
          <w:color w:val="111111"/>
          <w:sz w:val="17"/>
        </w:rPr>
        <w:t xml:space="preserve">IF NOT CAST IN A PRINCIPAL ROLE ARE YOU WILLING TO JOIN THE ENSEMBLE? </w:t>
      </w:r>
      <w:r>
        <w:rPr>
          <w:color w:val="111111"/>
          <w:sz w:val="17"/>
        </w:rPr>
        <w:t>(Please tick the appropriate box)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28"/>
        <w:gridCol w:w="5472"/>
      </w:tblGrid>
      <w:tr w:rsidR="00DB221F" w14:paraId="0690959A" w14:textId="77777777">
        <w:trPr>
          <w:jc w:val="center"/>
        </w:trPr>
        <w:tc>
          <w:tcPr>
            <w:tcW w:w="5040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5FBFF"/>
          </w:tcPr>
          <w:p w14:paraId="0EFAE48A" w14:textId="77777777" w:rsidR="00DB221F" w:rsidRDefault="00000000">
            <w:r>
              <w:rPr>
                <w:b/>
                <w:color w:val="111111"/>
                <w:sz w:val="18"/>
              </w:rPr>
              <w:t>Willing to join the Ensemble:</w:t>
            </w:r>
          </w:p>
        </w:tc>
        <w:tc>
          <w:tcPr>
            <w:tcW w:w="5472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</w:tcPr>
          <w:p w14:paraId="4A1E46D7" w14:textId="77777777" w:rsidR="00DB221F" w:rsidRDefault="00000000">
            <w:pPr>
              <w:jc w:val="center"/>
            </w:pPr>
            <w:sdt>
              <w:sdtPr>
                <w:alias w:val="Willing to join the Ensemble:"/>
                <w:tag w:val="Willing to join the Ensemble:"/>
                <w:id w:val="608132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23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B221F" w14:paraId="60915613" w14:textId="77777777">
        <w:trPr>
          <w:jc w:val="center"/>
        </w:trPr>
        <w:tc>
          <w:tcPr>
            <w:tcW w:w="53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5FBFF"/>
          </w:tcPr>
          <w:p w14:paraId="73C7F335" w14:textId="77777777" w:rsidR="00DB221F" w:rsidRDefault="00000000">
            <w:r>
              <w:rPr>
                <w:b/>
                <w:color w:val="111111"/>
                <w:sz w:val="18"/>
              </w:rPr>
              <w:t>Not willing to join the Ensemble: appropriate)</w:t>
            </w:r>
          </w:p>
        </w:tc>
        <w:tc>
          <w:tcPr>
            <w:tcW w:w="5328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</w:tcPr>
          <w:p w14:paraId="58CA3648" w14:textId="77777777" w:rsidR="00DB221F" w:rsidRDefault="00000000">
            <w:pPr>
              <w:jc w:val="center"/>
            </w:pPr>
            <w:sdt>
              <w:sdtPr>
                <w:alias w:val="Not willing to join the Ensemble: appropriate)"/>
                <w:tag w:val="Not willing to join the Ensemble: appropriate)"/>
                <w:id w:val="1314301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3232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</w:tbl>
    <w:p w14:paraId="42A002A6" w14:textId="77777777" w:rsidR="00DB221F" w:rsidRDefault="00000000">
      <w:pPr>
        <w:spacing w:before="120" w:after="40"/>
      </w:pPr>
      <w:r>
        <w:rPr>
          <w:b/>
          <w:color w:val="111111"/>
          <w:sz w:val="17"/>
        </w:rPr>
        <w:t>Do you have any other talents we don’t know about that we could potentially use in the show?  Are you a musician, an acrobat, a juggler, a magician etc?  Please let us know.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40"/>
      </w:tblGrid>
      <w:tr w:rsidR="00DB221F" w14:paraId="01A3B3ED" w14:textId="77777777">
        <w:trPr>
          <w:trHeight w:hRule="exact" w:val="979"/>
          <w:jc w:val="center"/>
        </w:trPr>
        <w:tc>
          <w:tcPr>
            <w:tcW w:w="10656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927BCA" w14:textId="77777777" w:rsidR="00DB221F" w:rsidRDefault="00000000">
            <w:sdt>
              <w:sdtPr>
                <w:alias w:val="Other Talents"/>
                <w:tag w:val="Other Talents"/>
                <w:id w:val="1656760318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</w:tbl>
    <w:p w14:paraId="003A3FC7" w14:textId="77777777" w:rsidR="00DB221F" w:rsidRDefault="00000000">
      <w:pPr>
        <w:spacing w:before="120" w:after="40"/>
      </w:pPr>
      <w:r>
        <w:rPr>
          <w:b/>
          <w:color w:val="111111"/>
          <w:sz w:val="17"/>
        </w:rPr>
        <w:t>Any other information which may be useful when arranging audition times: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40"/>
      </w:tblGrid>
      <w:tr w:rsidR="00DB221F" w14:paraId="76D5DF0A" w14:textId="77777777">
        <w:trPr>
          <w:trHeight w:hRule="exact" w:val="792"/>
          <w:jc w:val="center"/>
        </w:trPr>
        <w:tc>
          <w:tcPr>
            <w:tcW w:w="10656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AD5D01" w14:textId="77777777" w:rsidR="00DB221F" w:rsidRDefault="00000000">
            <w:sdt>
              <w:sdtPr>
                <w:alias w:val="Audition Time Information"/>
                <w:tag w:val="Audition Time Information"/>
                <w:id w:val="1501879898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</w:tbl>
    <w:p w14:paraId="05DA77C0" w14:textId="77777777" w:rsidR="00DB221F" w:rsidRDefault="00000000">
      <w:pPr>
        <w:spacing w:before="120" w:after="40"/>
      </w:pPr>
      <w:r>
        <w:rPr>
          <w:b/>
          <w:color w:val="111111"/>
          <w:sz w:val="17"/>
        </w:rPr>
        <w:t>Any dates when you will not be available during the rehearsal period: (please only list dates that effect our rehearsals)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640"/>
      </w:tblGrid>
      <w:tr w:rsidR="00DB221F" w14:paraId="4BF4ECF3" w14:textId="77777777">
        <w:trPr>
          <w:trHeight w:hRule="exact" w:val="792"/>
          <w:jc w:val="center"/>
        </w:trPr>
        <w:tc>
          <w:tcPr>
            <w:tcW w:w="10656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30B0A2" w14:textId="77777777" w:rsidR="00DB221F" w:rsidRDefault="00000000">
            <w:sdt>
              <w:sdtPr>
                <w:alias w:val="Rehearsal Availability Dates"/>
                <w:tag w:val="Rehearsal Availability Dates"/>
                <w:id w:val="1466458955"/>
                <w:text/>
              </w:sdtPr>
              <w:sdtContent>
                <w:r>
                  <w:rPr>
                    <w:color w:val="6B7280"/>
                  </w:rPr>
                  <w:t>Click or tap here to enter text.</w:t>
                </w:r>
              </w:sdtContent>
            </w:sdt>
          </w:p>
        </w:tc>
      </w:tr>
      <w:tr w:rsidR="003F4664" w14:paraId="6A0CDB30" w14:textId="77777777">
        <w:trPr>
          <w:jc w:val="center"/>
        </w:trPr>
        <w:tc>
          <w:tcPr>
            <w:tcW w:w="10656" w:type="dxa"/>
            <w:tcBorders>
              <w:top w:val="single" w:sz="6" w:space="0" w:color="8CBED6"/>
              <w:left w:val="single" w:sz="6" w:space="0" w:color="8CBED6"/>
              <w:bottom w:val="single" w:sz="6" w:space="0" w:color="8CBED6"/>
              <w:right w:val="single" w:sz="6" w:space="0" w:color="8CBED6"/>
            </w:tcBorders>
            <w:shd w:val="clear" w:color="auto" w:fill="F2F7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3305AA" w14:textId="77777777" w:rsidR="003F4664" w:rsidRDefault="00000000">
            <w:pPr>
              <w:spacing w:before="80" w:after="80"/>
            </w:pPr>
            <w:r>
              <w:rPr>
                <w:rFonts w:ascii="Arial" w:hAnsi="Arial"/>
                <w:b/>
                <w:sz w:val="20"/>
              </w:rPr>
              <w:t>PARENTAL CHAPERONE ACKNOWLEDGEMENT</w:t>
            </w:r>
          </w:p>
          <w:p w14:paraId="566D0700" w14:textId="47DF4B7D" w:rsidR="003F4664" w:rsidRDefault="00000000">
            <w:pPr>
              <w:spacing w:after="120"/>
            </w:pPr>
            <w:r>
              <w:rPr>
                <w:rFonts w:ascii="Arial" w:hAnsi="Arial"/>
                <w:sz w:val="20"/>
              </w:rPr>
              <w:t>I understand that as the parent of a minor wishing to take part in The Snow Queen, I will be required to assist on one or more day</w:t>
            </w:r>
            <w:r w:rsidR="002339A1">
              <w:rPr>
                <w:rFonts w:ascii="Arial" w:hAnsi="Arial"/>
                <w:sz w:val="20"/>
              </w:rPr>
              <w:t>s</w:t>
            </w:r>
            <w:r>
              <w:rPr>
                <w:rFonts w:ascii="Arial" w:hAnsi="Arial"/>
                <w:sz w:val="20"/>
              </w:rPr>
              <w:t xml:space="preserve"> as a chaperone</w:t>
            </w:r>
            <w:r w:rsidR="0045544B">
              <w:rPr>
                <w:rFonts w:ascii="Arial" w:hAnsi="Arial"/>
                <w:sz w:val="20"/>
              </w:rPr>
              <w:t xml:space="preserve"> </w:t>
            </w:r>
            <w:r w:rsidR="0045544B" w:rsidRPr="0045544B">
              <w:rPr>
                <w:rFonts w:ascii="Arial" w:hAnsi="Arial"/>
                <w:sz w:val="20"/>
              </w:rPr>
              <w:t>or Front Of House team</w:t>
            </w:r>
            <w:r>
              <w:rPr>
                <w:rFonts w:ascii="Arial" w:hAnsi="Arial"/>
                <w:sz w:val="20"/>
              </w:rPr>
              <w:t xml:space="preserve"> during the show run.</w:t>
            </w:r>
          </w:p>
          <w:p w14:paraId="2FB26657" w14:textId="77777777" w:rsidR="003F4664" w:rsidRDefault="00000000">
            <w:pPr>
              <w:spacing w:before="40" w:after="120"/>
            </w:pPr>
            <w:r>
              <w:rPr>
                <w:rFonts w:ascii="Arial" w:hAnsi="Arial"/>
                <w:b/>
                <w:sz w:val="20"/>
              </w:rPr>
              <w:t xml:space="preserve">Parental Signiture: </w:t>
            </w:r>
            <w:r>
              <w:rPr>
                <w:rFonts w:ascii="Arial" w:hAnsi="Arial"/>
                <w:sz w:val="20"/>
              </w:rPr>
              <w:t>_______________________________________________________</w:t>
            </w:r>
          </w:p>
        </w:tc>
      </w:tr>
      <w:tr w:rsidR="00DB221F" w14:paraId="1B7F9455" w14:textId="77777777" w:rsidTr="00736052">
        <w:trPr>
          <w:trHeight w:hRule="exact" w:val="2211"/>
          <w:jc w:val="center"/>
        </w:trPr>
        <w:tc>
          <w:tcPr>
            <w:tcW w:w="10656" w:type="dxa"/>
            <w:tcBorders>
              <w:top w:val="single" w:sz="10" w:space="0" w:color="163B73"/>
              <w:left w:val="single" w:sz="10" w:space="0" w:color="163B73"/>
              <w:bottom w:val="single" w:sz="10" w:space="0" w:color="163B73"/>
              <w:right w:val="single" w:sz="10" w:space="0" w:color="163B73"/>
            </w:tcBorders>
            <w:shd w:val="clear" w:color="auto" w:fill="EAF7FF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B06E2D" w14:textId="5E92C607" w:rsidR="00A32320" w:rsidRDefault="00000000" w:rsidP="00736052">
            <w:pPr>
              <w:jc w:val="center"/>
            </w:pPr>
            <w:r w:rsidRPr="002339A1">
              <w:rPr>
                <w:b/>
                <w:color w:val="163B73"/>
                <w:sz w:val="20"/>
                <w:szCs w:val="20"/>
              </w:rPr>
              <w:t>PLEASE RETURN THIS COMPLETED FORM VIA EMAIL TO:</w:t>
            </w:r>
            <w:r w:rsidRPr="002339A1">
              <w:rPr>
                <w:sz w:val="24"/>
                <w:szCs w:val="24"/>
              </w:rPr>
              <w:br/>
            </w:r>
            <w:r w:rsidRPr="002339A1">
              <w:rPr>
                <w:b/>
                <w:color w:val="163B73"/>
                <w:sz w:val="24"/>
                <w:szCs w:val="24"/>
              </w:rPr>
              <w:t>kevin@dreamsnwishes.co.uk</w:t>
            </w:r>
            <w:r w:rsidRPr="002339A1">
              <w:rPr>
                <w:sz w:val="24"/>
                <w:szCs w:val="24"/>
              </w:rPr>
              <w:br/>
            </w:r>
            <w:r w:rsidR="005B42DC" w:rsidRPr="00736052">
              <w:rPr>
                <w:b/>
                <w:color w:val="111111"/>
                <w:sz w:val="28"/>
                <w:szCs w:val="28"/>
                <w:u w:val="single"/>
              </w:rPr>
              <w:t>NO LATER THAN: SUNDAY</w:t>
            </w:r>
            <w:r w:rsidRPr="00736052">
              <w:rPr>
                <w:b/>
                <w:color w:val="111111"/>
                <w:sz w:val="28"/>
                <w:szCs w:val="28"/>
                <w:u w:val="single"/>
              </w:rPr>
              <w:t xml:space="preserve"> 14th J</w:t>
            </w:r>
            <w:r w:rsidR="005B42DC" w:rsidRPr="00736052">
              <w:rPr>
                <w:b/>
                <w:color w:val="111111"/>
                <w:sz w:val="28"/>
                <w:szCs w:val="28"/>
                <w:u w:val="single"/>
              </w:rPr>
              <w:t>UNE</w:t>
            </w:r>
            <w:r w:rsidRPr="00736052">
              <w:rPr>
                <w:b/>
                <w:color w:val="111111"/>
                <w:sz w:val="28"/>
                <w:szCs w:val="28"/>
                <w:u w:val="single"/>
              </w:rPr>
              <w:t xml:space="preserve"> 2026</w:t>
            </w:r>
            <w:r w:rsidRPr="00736052">
              <w:rPr>
                <w:sz w:val="28"/>
                <w:szCs w:val="28"/>
              </w:rPr>
              <w:br/>
            </w:r>
            <w:r w:rsidRPr="002339A1">
              <w:rPr>
                <w:color w:val="111111"/>
                <w:sz w:val="20"/>
                <w:szCs w:val="20"/>
              </w:rPr>
              <w:t>You will then be advised of your audition time</w:t>
            </w:r>
            <w:r w:rsidRPr="002339A1">
              <w:rPr>
                <w:sz w:val="20"/>
                <w:szCs w:val="20"/>
              </w:rPr>
              <w:br/>
            </w:r>
            <w:r w:rsidRPr="002339A1">
              <w:rPr>
                <w:b/>
                <w:color w:val="111111"/>
                <w:sz w:val="20"/>
                <w:szCs w:val="20"/>
              </w:rPr>
              <w:t>You will not be able to audition if you have not sent in a completed audition form in advance</w:t>
            </w:r>
            <w:r w:rsidR="00736052">
              <w:rPr>
                <w:b/>
                <w:color w:val="111111"/>
                <w:sz w:val="20"/>
                <w:szCs w:val="20"/>
              </w:rPr>
              <w:br/>
            </w:r>
            <w:r w:rsidR="00A32320" w:rsidRPr="002339A1">
              <w:rPr>
                <w:b/>
                <w:color w:val="111111"/>
                <w:sz w:val="20"/>
                <w:szCs w:val="20"/>
              </w:rPr>
              <w:t>If you audition for or agree to be considered for a part,</w:t>
            </w:r>
            <w:r w:rsidR="00340E0F">
              <w:rPr>
                <w:b/>
                <w:color w:val="111111"/>
                <w:sz w:val="20"/>
                <w:szCs w:val="20"/>
              </w:rPr>
              <w:t xml:space="preserve"> </w:t>
            </w:r>
            <w:r w:rsidR="00340E0F">
              <w:rPr>
                <w:b/>
                <w:color w:val="111111"/>
                <w:sz w:val="20"/>
                <w:szCs w:val="20"/>
              </w:rPr>
              <w:br/>
            </w:r>
            <w:r w:rsidR="00336268">
              <w:rPr>
                <w:b/>
                <w:color w:val="111111"/>
                <w:sz w:val="20"/>
                <w:szCs w:val="20"/>
              </w:rPr>
              <w:t>p</w:t>
            </w:r>
            <w:r w:rsidR="00336268" w:rsidRPr="00336268">
              <w:rPr>
                <w:b/>
                <w:color w:val="111111"/>
                <w:sz w:val="20"/>
                <w:szCs w:val="20"/>
              </w:rPr>
              <w:t>anel will assume that you accept the part if you are cast.</w:t>
            </w:r>
          </w:p>
        </w:tc>
      </w:tr>
    </w:tbl>
    <w:p w14:paraId="008B7368" w14:textId="77777777" w:rsidR="00736052" w:rsidRPr="00340E0F" w:rsidRDefault="00736052" w:rsidP="00736052">
      <w:pPr>
        <w:spacing w:before="800"/>
        <w:rPr>
          <w:sz w:val="2"/>
          <w:szCs w:val="2"/>
        </w:rPr>
      </w:pPr>
    </w:p>
    <w:sectPr w:rsidR="00736052" w:rsidRPr="00340E0F" w:rsidSect="00A32320">
      <w:pgSz w:w="12240" w:h="15840"/>
      <w:pgMar w:top="648" w:right="792" w:bottom="24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6503344">
    <w:abstractNumId w:val="8"/>
  </w:num>
  <w:num w:numId="2" w16cid:durableId="473567411">
    <w:abstractNumId w:val="6"/>
  </w:num>
  <w:num w:numId="3" w16cid:durableId="1307783782">
    <w:abstractNumId w:val="5"/>
  </w:num>
  <w:num w:numId="4" w16cid:durableId="1980106062">
    <w:abstractNumId w:val="4"/>
  </w:num>
  <w:num w:numId="5" w16cid:durableId="193887885">
    <w:abstractNumId w:val="7"/>
  </w:num>
  <w:num w:numId="6" w16cid:durableId="781605958">
    <w:abstractNumId w:val="3"/>
  </w:num>
  <w:num w:numId="7" w16cid:durableId="2124572302">
    <w:abstractNumId w:val="2"/>
  </w:num>
  <w:num w:numId="8" w16cid:durableId="516886733">
    <w:abstractNumId w:val="1"/>
  </w:num>
  <w:num w:numId="9" w16cid:durableId="1304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339A1"/>
    <w:rsid w:val="0029639D"/>
    <w:rsid w:val="00326F90"/>
    <w:rsid w:val="00336268"/>
    <w:rsid w:val="00340E0F"/>
    <w:rsid w:val="003F4664"/>
    <w:rsid w:val="0045544B"/>
    <w:rsid w:val="005B42DC"/>
    <w:rsid w:val="00725E80"/>
    <w:rsid w:val="00736052"/>
    <w:rsid w:val="00881758"/>
    <w:rsid w:val="00A32320"/>
    <w:rsid w:val="00AA1D8D"/>
    <w:rsid w:val="00B47730"/>
    <w:rsid w:val="00CB0664"/>
    <w:rsid w:val="00DB221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450584"/>
  <w14:defaultImageDpi w14:val="300"/>
  <w15:docId w15:val="{8ADA9766-F7F6-4779-A0C0-1781D546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eastAsia="Aptos" w:hAnsi="Aptos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1809</Characters>
  <Application>Microsoft Office Word</Application>
  <DocSecurity>0</DocSecurity>
  <Lines>95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Hanson</cp:lastModifiedBy>
  <cp:revision>4</cp:revision>
  <dcterms:created xsi:type="dcterms:W3CDTF">2026-06-07T12:06:00Z</dcterms:created>
  <dcterms:modified xsi:type="dcterms:W3CDTF">2026-06-07T17:01:00Z</dcterms:modified>
  <cp:category/>
</cp:coreProperties>
</file>